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BFB9" w14:textId="77777777" w:rsidR="00DD0355" w:rsidRDefault="00DD0355" w:rsidP="003C19FE">
      <w:pPr>
        <w:rPr>
          <w:b/>
          <w:bCs/>
          <w:sz w:val="40"/>
          <w:szCs w:val="40"/>
        </w:rPr>
      </w:pPr>
    </w:p>
    <w:p w14:paraId="3E09BFBA" w14:textId="73228B8B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Bijlage 1</w:t>
      </w:r>
      <w:r w:rsidR="00DB275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554613">
        <w:rPr>
          <w:b/>
          <w:bCs/>
          <w:sz w:val="40"/>
          <w:szCs w:val="40"/>
        </w:rPr>
        <w:t>p</w:t>
      </w:r>
      <w:r w:rsidR="00D70031">
        <w:rPr>
          <w:b/>
          <w:bCs/>
          <w:sz w:val="40"/>
          <w:szCs w:val="40"/>
        </w:rPr>
        <w:t>erceel 1</w:t>
      </w:r>
    </w:p>
    <w:p w14:paraId="3E09BFBB" w14:textId="77777777" w:rsidR="00FD0FAE" w:rsidRDefault="00FD0FAE" w:rsidP="003C19FE"/>
    <w:p w14:paraId="3E09BFBC" w14:textId="77777777" w:rsidR="003C19FE" w:rsidRPr="003C19FE" w:rsidRDefault="003C19FE" w:rsidP="003C19FE">
      <w:r w:rsidRPr="003C19FE">
        <w:t>De hierna te noemen inschrijver(s):</w:t>
      </w:r>
    </w:p>
    <w:p w14:paraId="3E09BFBD" w14:textId="77777777" w:rsidR="00220940" w:rsidRDefault="00220940" w:rsidP="003C19FE"/>
    <w:p w14:paraId="3E09BFBE" w14:textId="77777777" w:rsidR="00FD0FAE" w:rsidRDefault="003C19FE" w:rsidP="003C19FE">
      <w:r w:rsidRPr="003C19FE">
        <w:t xml:space="preserve">a. _____________________________________________ </w:t>
      </w:r>
    </w:p>
    <w:p w14:paraId="3E09BFBF" w14:textId="77777777" w:rsidR="00FD0FAE" w:rsidRDefault="003C19FE" w:rsidP="003C19FE">
      <w:r w:rsidRPr="003C19FE">
        <w:t xml:space="preserve">gevestigd te: _______________________________________ </w:t>
      </w:r>
    </w:p>
    <w:p w14:paraId="3E09BFC0" w14:textId="77777777" w:rsidR="003C19FE" w:rsidRPr="003C19FE" w:rsidRDefault="003C19FE" w:rsidP="003C19FE">
      <w:r w:rsidRPr="003C19FE">
        <w:t>KVK-nummer ______________________________</w:t>
      </w:r>
    </w:p>
    <w:p w14:paraId="3E09BFC1" w14:textId="77777777" w:rsidR="00220940" w:rsidRDefault="00220940" w:rsidP="003C19FE"/>
    <w:p w14:paraId="3E09BFC2" w14:textId="77777777" w:rsidR="00FD0FAE" w:rsidRDefault="003C19FE" w:rsidP="003C19FE">
      <w:r w:rsidRPr="003C19FE">
        <w:t xml:space="preserve">b. _____________________________________________ </w:t>
      </w:r>
    </w:p>
    <w:p w14:paraId="3E09BFC3" w14:textId="77777777" w:rsidR="00FD0FAE" w:rsidRDefault="003C19FE" w:rsidP="003C19FE">
      <w:r w:rsidRPr="003C19FE">
        <w:t xml:space="preserve">gevestigd te: _______________________________________ </w:t>
      </w:r>
    </w:p>
    <w:p w14:paraId="3E09BFC4" w14:textId="77777777" w:rsidR="003C19FE" w:rsidRPr="003C19FE" w:rsidRDefault="003C19FE" w:rsidP="003C19FE">
      <w:r w:rsidRPr="003C19FE">
        <w:t>KVK-nummer ______________________________</w:t>
      </w:r>
    </w:p>
    <w:p w14:paraId="3E09BFC5" w14:textId="77777777" w:rsidR="00220940" w:rsidRDefault="00220940" w:rsidP="003C19FE"/>
    <w:p w14:paraId="3E09BFC6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3E09BFC7" w14:textId="77777777" w:rsidR="00FD0FAE" w:rsidRDefault="00FD0FAE" w:rsidP="003C19FE"/>
    <w:p w14:paraId="3E09BFC8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3E09BFC9" w14:textId="77777777" w:rsidR="00220940" w:rsidRDefault="00220940" w:rsidP="003C19FE"/>
    <w:p w14:paraId="3E09BFCA" w14:textId="4F8B87F6" w:rsidR="00FD0FAE" w:rsidRPr="00D93CF8" w:rsidRDefault="00554613" w:rsidP="003C19FE">
      <w:pPr>
        <w:rPr>
          <w:b/>
          <w:sz w:val="28"/>
          <w:szCs w:val="28"/>
        </w:rPr>
      </w:pPr>
      <w:r w:rsidRPr="00554613">
        <w:rPr>
          <w:b/>
          <w:sz w:val="28"/>
          <w:szCs w:val="28"/>
        </w:rPr>
        <w:t xml:space="preserve">AI 2026-0069 </w:t>
      </w:r>
      <w:r w:rsidR="00E208C8">
        <w:rPr>
          <w:b/>
          <w:sz w:val="28"/>
          <w:szCs w:val="28"/>
        </w:rPr>
        <w:t>p</w:t>
      </w:r>
      <w:r w:rsidR="00403CED">
        <w:rPr>
          <w:b/>
          <w:sz w:val="28"/>
          <w:szCs w:val="28"/>
        </w:rPr>
        <w:t xml:space="preserve">erceel 1 </w:t>
      </w:r>
      <w:r w:rsidR="00C3654F">
        <w:rPr>
          <w:b/>
          <w:sz w:val="28"/>
          <w:szCs w:val="28"/>
        </w:rPr>
        <w:t>Onderhoud en hergebruik</w:t>
      </w:r>
      <w:r w:rsidR="00FB4B80">
        <w:rPr>
          <w:b/>
          <w:sz w:val="28"/>
          <w:szCs w:val="28"/>
        </w:rPr>
        <w:t xml:space="preserve"> hekwerken</w:t>
      </w:r>
    </w:p>
    <w:p w14:paraId="3E09BFCB" w14:textId="77777777" w:rsidR="00FD0FAE" w:rsidRDefault="00FD0FAE" w:rsidP="003C19FE"/>
    <w:p w14:paraId="3E09BFCC" w14:textId="77777777" w:rsidR="003C19FE" w:rsidRDefault="003C19FE" w:rsidP="003C19FE">
      <w:r w:rsidRPr="003C19FE">
        <w:t>uit te voeren voor een bedrag, de omzetbelasting daarin niet inbegrepen, van:</w:t>
      </w:r>
    </w:p>
    <w:p w14:paraId="3E09BFCD" w14:textId="77777777" w:rsidR="00367491" w:rsidRPr="003C19FE" w:rsidRDefault="00367491" w:rsidP="003C19FE"/>
    <w:p w14:paraId="3E09BFCE" w14:textId="77777777" w:rsidR="003C19FE" w:rsidRDefault="003C19FE" w:rsidP="003C19FE">
      <w:r w:rsidRPr="003C19FE">
        <w:t>__________________________________________ euro (bedrag in cijfers)</w:t>
      </w:r>
    </w:p>
    <w:p w14:paraId="3E09BFCF" w14:textId="77777777" w:rsidR="00367491" w:rsidRPr="003C19FE" w:rsidRDefault="00367491" w:rsidP="003C19FE"/>
    <w:p w14:paraId="3E09BFD0" w14:textId="77777777" w:rsidR="00367491" w:rsidRPr="003C19FE" w:rsidRDefault="003C19FE" w:rsidP="003C19FE">
      <w:r w:rsidRPr="003C19FE">
        <w:t>__________________________________________ euro (bedrag in letters).</w:t>
      </w:r>
    </w:p>
    <w:p w14:paraId="3E09BFD1" w14:textId="77777777" w:rsidR="00BE1DBE" w:rsidRDefault="00BE1DBE" w:rsidP="003C19FE"/>
    <w:p w14:paraId="3E09BFD2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3E09BFD3" w14:textId="77777777" w:rsidR="00367491" w:rsidRPr="003C19FE" w:rsidRDefault="00367491" w:rsidP="003C19FE"/>
    <w:p w14:paraId="3E09BFD4" w14:textId="77777777" w:rsidR="003C19FE" w:rsidRDefault="003C19FE" w:rsidP="003C19FE">
      <w:r w:rsidRPr="003C19FE">
        <w:t>__________________________________________ euro (bedrag in cijfers)</w:t>
      </w:r>
    </w:p>
    <w:p w14:paraId="3E09BFD5" w14:textId="77777777" w:rsidR="00367491" w:rsidRPr="003C19FE" w:rsidRDefault="00367491" w:rsidP="003C19FE"/>
    <w:p w14:paraId="3E09BFD6" w14:textId="77777777" w:rsidR="003C19FE" w:rsidRPr="003C19FE" w:rsidRDefault="003C19FE" w:rsidP="003C19FE">
      <w:r w:rsidRPr="003C19FE">
        <w:t>__________________________________________ euro (bedrag in letters).</w:t>
      </w:r>
    </w:p>
    <w:p w14:paraId="3E09BFD7" w14:textId="77777777" w:rsidR="00FD0FAE" w:rsidRDefault="00FD0FAE" w:rsidP="003C19FE"/>
    <w:p w14:paraId="3E09BFD9" w14:textId="3D8F16CC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  <w:r w:rsidR="004E1220">
        <w:t xml:space="preserve"> </w:t>
      </w:r>
      <w:r w:rsidRPr="003C19FE">
        <w:t>in het kader van de aanbestedingsprocedure en de uitvoering van de opdracht te vertegenwoordigen.</w:t>
      </w:r>
    </w:p>
    <w:p w14:paraId="3E09BFDA" w14:textId="77777777" w:rsidR="00FD0FAE" w:rsidRDefault="00FD0FAE" w:rsidP="003C19FE"/>
    <w:p w14:paraId="3E09BFDC" w14:textId="113B8349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  <w:r w:rsidR="004E1220">
        <w:t xml:space="preserve"> </w:t>
      </w:r>
      <w:r w:rsidRPr="003C19FE">
        <w:t>zoals deze zijn omschreven in de voor de inschrijving relevante stukken.</w:t>
      </w:r>
    </w:p>
    <w:p w14:paraId="3E09BFDD" w14:textId="77777777" w:rsidR="00FD0FAE" w:rsidRDefault="00FD0FAE" w:rsidP="003C19FE"/>
    <w:p w14:paraId="3E09BFDE" w14:textId="77777777" w:rsidR="00367491" w:rsidRDefault="00367491" w:rsidP="003C19FE"/>
    <w:p w14:paraId="3E09BFDF" w14:textId="77777777" w:rsidR="00367491" w:rsidRDefault="00367491" w:rsidP="003C19FE"/>
    <w:p w14:paraId="3E09BFE0" w14:textId="77777777" w:rsidR="00367491" w:rsidRDefault="00367491" w:rsidP="003C19FE"/>
    <w:p w14:paraId="3E09BFE1" w14:textId="77777777" w:rsidR="00367491" w:rsidRDefault="00367491" w:rsidP="003C19FE"/>
    <w:p w14:paraId="3E09BFE2" w14:textId="77777777" w:rsidR="00367491" w:rsidRDefault="00367491" w:rsidP="003C19FE"/>
    <w:p w14:paraId="33283D18" w14:textId="77777777" w:rsidR="004E1220" w:rsidRPr="00820BF9" w:rsidRDefault="004E1220" w:rsidP="004E1220">
      <w:r w:rsidRPr="00820BF9">
        <w:lastRenderedPageBreak/>
        <w:t xml:space="preserve">De inschrijver geeft hierbij </w:t>
      </w:r>
      <w:r>
        <w:t xml:space="preserve">aan één of meerdere </w:t>
      </w:r>
      <w:r w:rsidRPr="00820BF9">
        <w:t xml:space="preserve">voorkeurspercelen </w:t>
      </w:r>
      <w:r>
        <w:t>te hebben (bij geen voorkeursperceel graag leeg houden)</w:t>
      </w:r>
      <w:r w:rsidRPr="00820BF9">
        <w:t>:</w:t>
      </w:r>
    </w:p>
    <w:p w14:paraId="29BC96B0" w14:textId="77777777" w:rsidR="004E1220" w:rsidRPr="00820BF9" w:rsidRDefault="004E1220" w:rsidP="004E1220"/>
    <w:p w14:paraId="42EDB707" w14:textId="77777777" w:rsidR="004E1220" w:rsidRPr="00820BF9" w:rsidRDefault="004E1220" w:rsidP="004E1220">
      <w:r w:rsidRPr="00820BF9">
        <w:t>Voorkeursperceel 1:</w:t>
      </w:r>
      <w:r>
        <w:t xml:space="preserve"> ………………………………………………………………………………………………………..</w:t>
      </w:r>
    </w:p>
    <w:p w14:paraId="34936042" w14:textId="77777777" w:rsidR="004E1220" w:rsidRPr="00820BF9" w:rsidRDefault="004E1220" w:rsidP="004E1220"/>
    <w:p w14:paraId="14E0A037" w14:textId="77777777" w:rsidR="004E1220" w:rsidRPr="00820BF9" w:rsidRDefault="004E1220" w:rsidP="004E1220">
      <w:r w:rsidRPr="00820BF9">
        <w:t>Voorkeursperceel 2:</w:t>
      </w:r>
      <w:r>
        <w:t xml:space="preserve"> ………………………………………………………………………………………………………..</w:t>
      </w:r>
    </w:p>
    <w:p w14:paraId="3E09BFE3" w14:textId="77777777" w:rsidR="00367491" w:rsidRDefault="00367491" w:rsidP="003C19FE"/>
    <w:p w14:paraId="3E09BFE6" w14:textId="77777777" w:rsidR="00367491" w:rsidRDefault="00367491" w:rsidP="003C19FE"/>
    <w:p w14:paraId="3E09BFE7" w14:textId="77777777" w:rsidR="00367491" w:rsidRDefault="00367491" w:rsidP="003C19FE"/>
    <w:p w14:paraId="3E09BFE8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3E09BFE9" w14:textId="77777777" w:rsidR="00220940" w:rsidRDefault="00220940" w:rsidP="003C19FE"/>
    <w:p w14:paraId="3E09BFEA" w14:textId="77777777" w:rsidR="003C19FE" w:rsidRPr="003C19FE" w:rsidRDefault="003C19FE" w:rsidP="003C19FE">
      <w:r w:rsidRPr="003C19FE">
        <w:t>De inschrijver(s)</w:t>
      </w:r>
    </w:p>
    <w:p w14:paraId="3E09BFEB" w14:textId="77777777" w:rsidR="00367491" w:rsidRDefault="00367491" w:rsidP="003C19FE"/>
    <w:p w14:paraId="3E09BFEC" w14:textId="77777777" w:rsidR="00FD0FAE" w:rsidRDefault="003C19FE" w:rsidP="003C19FE">
      <w:r w:rsidRPr="003C19FE">
        <w:t>a. ___________________________________ (naam)</w:t>
      </w:r>
    </w:p>
    <w:p w14:paraId="3E09BFED" w14:textId="77777777" w:rsidR="00367491" w:rsidRDefault="00367491" w:rsidP="003C19FE"/>
    <w:p w14:paraId="3E09BFEE" w14:textId="77777777" w:rsidR="003C19FE" w:rsidRDefault="003C19FE" w:rsidP="003C19FE">
      <w:r w:rsidRPr="003C19FE">
        <w:t xml:space="preserve"> ___________________________________ (functie)</w:t>
      </w:r>
    </w:p>
    <w:p w14:paraId="3E09BFEF" w14:textId="77777777" w:rsidR="006B77D2" w:rsidRDefault="006B77D2" w:rsidP="006B77D2">
      <w:pPr>
        <w:jc w:val="right"/>
      </w:pPr>
    </w:p>
    <w:p w14:paraId="3E09BFF0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3E09BFF1" w14:textId="77777777" w:rsidR="00FD0FAE" w:rsidRDefault="00FD0FAE" w:rsidP="003C19FE"/>
    <w:p w14:paraId="3E09BFF2" w14:textId="77777777" w:rsidR="006B77D2" w:rsidRDefault="006B77D2" w:rsidP="003C19FE"/>
    <w:p w14:paraId="3E09BFF3" w14:textId="77777777" w:rsidR="00FD0FAE" w:rsidRDefault="003C19FE" w:rsidP="003C19FE">
      <w:r w:rsidRPr="003C19FE">
        <w:t xml:space="preserve">b. ___________________________________ (naam) </w:t>
      </w:r>
    </w:p>
    <w:p w14:paraId="3E09BFF4" w14:textId="77777777" w:rsidR="00367491" w:rsidRDefault="00367491" w:rsidP="003C19FE"/>
    <w:p w14:paraId="3E09BFF5" w14:textId="77777777" w:rsidR="003C19FE" w:rsidRPr="003C19FE" w:rsidRDefault="003C19FE" w:rsidP="003C19FE">
      <w:r w:rsidRPr="003C19FE">
        <w:t>___________________________________ (functie)</w:t>
      </w:r>
    </w:p>
    <w:p w14:paraId="3E09BFF6" w14:textId="77777777" w:rsidR="006B77D2" w:rsidRDefault="006B77D2" w:rsidP="006B77D2">
      <w:pPr>
        <w:jc w:val="right"/>
      </w:pPr>
    </w:p>
    <w:p w14:paraId="3E09BFF7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3E09BFF8" w14:textId="77777777" w:rsidR="006B77D2" w:rsidRDefault="006B77D2" w:rsidP="00847FFD"/>
    <w:sectPr w:rsidR="006B77D2" w:rsidSect="00177A29">
      <w:headerReference w:type="default" r:id="rId12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C33A2" w14:textId="77777777" w:rsidR="006C010B" w:rsidRDefault="006C010B" w:rsidP="00220940">
      <w:pPr>
        <w:spacing w:line="240" w:lineRule="auto"/>
      </w:pPr>
      <w:r>
        <w:separator/>
      </w:r>
    </w:p>
  </w:endnote>
  <w:endnote w:type="continuationSeparator" w:id="0">
    <w:p w14:paraId="04C9D58E" w14:textId="77777777" w:rsidR="006C010B" w:rsidRDefault="006C010B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DE4DC" w14:textId="77777777" w:rsidR="006C010B" w:rsidRDefault="006C010B" w:rsidP="00220940">
      <w:pPr>
        <w:spacing w:line="240" w:lineRule="auto"/>
      </w:pPr>
      <w:r>
        <w:separator/>
      </w:r>
    </w:p>
  </w:footnote>
  <w:footnote w:type="continuationSeparator" w:id="0">
    <w:p w14:paraId="1710F66D" w14:textId="77777777" w:rsidR="006C010B" w:rsidRDefault="006C010B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9BFFD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E09BFFE" w14:textId="55384F74"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 xml:space="preserve">AI </w:t>
    </w:r>
    <w:r w:rsidR="00D9786E">
      <w:rPr>
        <w:sz w:val="18"/>
        <w:szCs w:val="18"/>
      </w:rPr>
      <w:t>2026-0069</w:t>
    </w:r>
    <w:r w:rsidR="00220940" w:rsidRPr="00220940">
      <w:rPr>
        <w:sz w:val="18"/>
        <w:szCs w:val="18"/>
      </w:rPr>
      <w:t xml:space="preserve"> </w:t>
    </w:r>
    <w:r w:rsidR="007F69AD">
      <w:rPr>
        <w:sz w:val="18"/>
        <w:szCs w:val="18"/>
      </w:rPr>
      <w:t>Levering en onderhoud hekwerken</w:t>
    </w:r>
  </w:p>
  <w:p w14:paraId="3E09BFFF" w14:textId="3686F99B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</w:t>
    </w:r>
    <w:r w:rsidR="00DB2754">
      <w:rPr>
        <w:sz w:val="18"/>
        <w:szCs w:val="18"/>
      </w:rPr>
      <w:t>a</w:t>
    </w:r>
    <w:r>
      <w:rPr>
        <w:sz w:val="18"/>
        <w:szCs w:val="18"/>
      </w:rPr>
      <w:t xml:space="preserve"> </w:t>
    </w:r>
    <w:r w:rsidR="00DB2754">
      <w:rPr>
        <w:sz w:val="18"/>
        <w:szCs w:val="18"/>
      </w:rPr>
      <w:t>–</w:t>
    </w:r>
    <w:r>
      <w:rPr>
        <w:sz w:val="18"/>
        <w:szCs w:val="18"/>
      </w:rPr>
      <w:t xml:space="preserve"> Inschrijvingsbiljet</w:t>
    </w:r>
    <w:r w:rsidR="00DB2754">
      <w:rPr>
        <w:sz w:val="18"/>
        <w:szCs w:val="18"/>
      </w:rPr>
      <w:t xml:space="preserve"> perceel 1</w:t>
    </w:r>
  </w:p>
  <w:p w14:paraId="3E09C000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194876">
    <w:abstractNumId w:val="0"/>
  </w:num>
  <w:num w:numId="2" w16cid:durableId="174731611">
    <w:abstractNumId w:val="2"/>
  </w:num>
  <w:num w:numId="3" w16cid:durableId="1010134204">
    <w:abstractNumId w:val="6"/>
  </w:num>
  <w:num w:numId="4" w16cid:durableId="13116493">
    <w:abstractNumId w:val="5"/>
  </w:num>
  <w:num w:numId="5" w16cid:durableId="1981616844">
    <w:abstractNumId w:val="0"/>
  </w:num>
  <w:num w:numId="6" w16cid:durableId="1990094696">
    <w:abstractNumId w:val="1"/>
  </w:num>
  <w:num w:numId="7" w16cid:durableId="250048557">
    <w:abstractNumId w:val="4"/>
  </w:num>
  <w:num w:numId="8" w16cid:durableId="1579363822">
    <w:abstractNumId w:val="3"/>
  </w:num>
  <w:num w:numId="9" w16cid:durableId="1664820560">
    <w:abstractNumId w:val="6"/>
  </w:num>
  <w:num w:numId="10" w16cid:durableId="1455176764">
    <w:abstractNumId w:val="5"/>
  </w:num>
  <w:num w:numId="11" w16cid:durableId="264308031">
    <w:abstractNumId w:val="5"/>
  </w:num>
  <w:num w:numId="12" w16cid:durableId="22753987">
    <w:abstractNumId w:val="5"/>
  </w:num>
  <w:num w:numId="13" w16cid:durableId="1220239912">
    <w:abstractNumId w:val="5"/>
  </w:num>
  <w:num w:numId="14" w16cid:durableId="1889296363">
    <w:abstractNumId w:val="5"/>
  </w:num>
  <w:num w:numId="15" w16cid:durableId="58215624">
    <w:abstractNumId w:val="5"/>
  </w:num>
  <w:num w:numId="16" w16cid:durableId="1507594141">
    <w:abstractNumId w:val="5"/>
  </w:num>
  <w:num w:numId="17" w16cid:durableId="464197871">
    <w:abstractNumId w:val="5"/>
  </w:num>
  <w:num w:numId="18" w16cid:durableId="1156727795">
    <w:abstractNumId w:val="5"/>
  </w:num>
  <w:num w:numId="19" w16cid:durableId="2077778102">
    <w:abstractNumId w:val="3"/>
  </w:num>
  <w:num w:numId="20" w16cid:durableId="1223716379">
    <w:abstractNumId w:val="6"/>
  </w:num>
  <w:num w:numId="21" w16cid:durableId="1122967517">
    <w:abstractNumId w:val="0"/>
  </w:num>
  <w:num w:numId="22" w16cid:durableId="253242515">
    <w:abstractNumId w:val="1"/>
  </w:num>
  <w:num w:numId="23" w16cid:durableId="1412846188">
    <w:abstractNumId w:val="4"/>
  </w:num>
  <w:num w:numId="24" w16cid:durableId="2105297217">
    <w:abstractNumId w:val="0"/>
  </w:num>
  <w:num w:numId="25" w16cid:durableId="1027832918">
    <w:abstractNumId w:val="0"/>
  </w:num>
  <w:num w:numId="26" w16cid:durableId="113471950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24A4"/>
    <w:rsid w:val="000117C4"/>
    <w:rsid w:val="000B46D8"/>
    <w:rsid w:val="00177A29"/>
    <w:rsid w:val="00220940"/>
    <w:rsid w:val="002B5524"/>
    <w:rsid w:val="00367491"/>
    <w:rsid w:val="003B3222"/>
    <w:rsid w:val="003C19FE"/>
    <w:rsid w:val="00403CED"/>
    <w:rsid w:val="00424DED"/>
    <w:rsid w:val="00482A4F"/>
    <w:rsid w:val="004E1220"/>
    <w:rsid w:val="004E7F9B"/>
    <w:rsid w:val="00527398"/>
    <w:rsid w:val="00554613"/>
    <w:rsid w:val="00632123"/>
    <w:rsid w:val="00664B71"/>
    <w:rsid w:val="006B77D2"/>
    <w:rsid w:val="006C010B"/>
    <w:rsid w:val="006C583D"/>
    <w:rsid w:val="006D24A4"/>
    <w:rsid w:val="007F69AD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62C4F"/>
    <w:rsid w:val="00A86DE4"/>
    <w:rsid w:val="00BD0C39"/>
    <w:rsid w:val="00BE1DBE"/>
    <w:rsid w:val="00C3654F"/>
    <w:rsid w:val="00CC39EC"/>
    <w:rsid w:val="00D70031"/>
    <w:rsid w:val="00D93CF8"/>
    <w:rsid w:val="00D9786E"/>
    <w:rsid w:val="00DB2754"/>
    <w:rsid w:val="00DD0355"/>
    <w:rsid w:val="00E208C8"/>
    <w:rsid w:val="00EB1492"/>
    <w:rsid w:val="00F12F0D"/>
    <w:rsid w:val="00FB4B80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09BFB9"/>
  <w15:docId w15:val="{79FE62D8-DBF3-47A7-B679-BA5D8186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D601C8C923667408E5A43346A18D306" ma:contentTypeVersion="5" ma:contentTypeDescription="Aan dit standaarddocument kleven alle metagegevens die mogelijk van belang zijn op documentniveau, bijvoorbeeld om bepaalde processen uit te kunnen voeren." ma:contentTypeScope="" ma:versionID="6555fe79122cd47a655f22fb1404498a">
  <xsd:schema xmlns:xsd="http://www.w3.org/2001/XMLSchema" xmlns:xs="http://www.w3.org/2001/XMLSchema" xmlns:p="http://schemas.microsoft.com/office/2006/metadata/properties" xmlns:ns2="451ceeed-c77b-4a37-aea6-85893f5a9fb4" xmlns:ns3="cdbe2661-d840-4850-8710-6d272de092d7" targetNamespace="http://schemas.microsoft.com/office/2006/metadata/properties" ma:root="true" ma:fieldsID="c43be901a6cf754a99d63fc62f40d4d7" ns2:_="" ns3:_="">
    <xsd:import namespace="451ceeed-c77b-4a37-aea6-85893f5a9fb4"/>
    <xsd:import namespace="cdbe2661-d840-4850-8710-6d272de092d7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15bb477-220d-4a00-b175-230fc6e5036c}" ma:internalName="TaxCatchAll" ma:showField="CatchAllData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515bb477-220d-4a00-b175-230fc6e5036c}" ma:internalName="TaxCatchAllLabel" ma:readOnly="true" ma:showField="CatchAllDataLabel" ma:web="838a2356-f042-446c-9087-bf68d61ab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FA61CF-6B28-4BBE-86A5-55A346FB9B9D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A62FED15-94F7-4A69-A5FF-8278F8B01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A85A50-A3FD-4998-9CD0-3F781AFA1D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506915-33EA-4263-9003-E06E61CB5DD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7</TotalTime>
  <Pages>2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Kalt, Jorrit</cp:lastModifiedBy>
  <cp:revision>11</cp:revision>
  <dcterms:created xsi:type="dcterms:W3CDTF">2018-08-07T11:22:00Z</dcterms:created>
  <dcterms:modified xsi:type="dcterms:W3CDTF">2026-04-08T19:39:00Z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0x0101006EE0887428AA3340B2884DF1130CF73B004D601C8C923667408E5A43346A18D306</vt:lpwstr>
  </property>
  <property fmtid="{D5CDD505-2E9C-101B-9397-08002B2CF9AE}" pid="3" name="_dlc_DocIdItemGuid">
    <vt:lpwstr>b80a5998-6361-4848-8401-e76f88747833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